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Нейропсихология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07:44 МСК · База обновлена: 27.08.2026, 21:51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Нейропсихология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Больная Т., 57 лет. Поступила в стационар для прохождения курса восстановительного лечения. Лечащим врачом направлена на консультацию к нейропсихологу.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После ДТП у пациентки нарушилась речь: трудно начинать произносить фразы и отдельные слова, появились многочисленные запинки, «застревания» на каком-либо звуке и оговорки. Аналогичные трудности возникают при чтении и письме, заметно ухудшился почерк и скорость письма.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Четыре месяца назад попала в дорожно-транспортное происшествие, и в результате лобового столкновения с другой машиной получила травму передних отделов головного мозга. В течение месяца после ДТП у пациентки отмечались трудности при осуществлении движений правой рукой, которые постепенно прошли. В настоящее время трудности возникают только в процессе письма.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Не курит, не употребляет алкоголь (полностью отказалась от алкоголя после аварии);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имеет;</w:t>
      </w:r>
    </w:p>
    <w:p>
      <w:pPr>
        <w:spacing w:after="58"/>
      </w:pPr>
      <w:r>
        <w:rPr>
          <w:b w:val="0"/>
          <w:i w:val="0"/>
        </w:rPr>
        <w:t>* образование среднее специальное;</w:t>
      </w:r>
    </w:p>
    <w:p>
      <w:pPr>
        <w:spacing w:after="58"/>
      </w:pPr>
      <w:r>
        <w:rPr>
          <w:b w:val="0"/>
          <w:i w:val="0"/>
        </w:rPr>
        <w:t>* по профессии продавец-консультант;</w:t>
      </w:r>
    </w:p>
    <w:p>
      <w:pPr>
        <w:spacing w:after="58"/>
      </w:pPr>
      <w:r>
        <w:rPr>
          <w:b w:val="0"/>
          <w:i w:val="0"/>
        </w:rPr>
        <w:t>* не замужем, имеет взрослую дочь;</w:t>
      </w:r>
    </w:p>
    <w:p>
      <w:pPr>
        <w:spacing w:after="58"/>
      </w:pPr>
      <w:r>
        <w:rPr>
          <w:b w:val="0"/>
          <w:i w:val="0"/>
        </w:rPr>
        <w:t>* правша.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Пациентка направлена на нейропсихологическую диагностику. В процессе обследования нейропсихолог выявил лёгкую форму афазии и аграфии.</w:t>
      </w:r>
    </w:p>
    <w:p>
      <w:pPr>
        <w:pStyle w:val="Heading2"/>
      </w:pPr>
      <w:r>
        <w:t>1. Диагностика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 xml:space="preserve">У данной пациентки наблюдается </w:t>
      </w:r>
      <w:r>
        <w:rPr>
          <w:b w:val="0"/>
          <w:i w:val="0"/>
        </w:rPr>
        <w:t>______________</w:t>
      </w:r>
      <w:r>
        <w:rPr>
          <w:b w:val="0"/>
          <w:i w:val="0"/>
        </w:rPr>
        <w:t xml:space="preserve"> афазия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афферентная моторная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эфферентная моторная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акустико-мнестическая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семантическая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эфферентная моторная</w:t>
      </w:r>
    </w:p>
    <w:p>
      <w:pPr>
        <w:spacing w:after="58"/>
      </w:pPr>
      <w:r>
        <w:rPr>
          <w:b w:val="0"/>
          <w:i w:val="0"/>
        </w:rPr>
        <w:t>Многочисленные запинки, «застревания» на каком-либо звуке и оговорки характерны для эфферентной моторной афазии.</w:t>
      </w:r>
    </w:p>
    <w:p>
      <w:pPr>
        <w:spacing w:after="58"/>
      </w:pPr>
      <w:r>
        <w:rPr>
          <w:b w:val="0"/>
          <w:i w:val="0"/>
        </w:rPr>
        <w:t>Цветкова Л.С. Нейропсихологическая реабилитация больных. Речь и интеллектуальная деятельность: Учеб. пособие. — 2-е изд., испр. и доп. — М.: Издательство Московского психолого-социального института; Воронеж: Издательство НПО «МОДЭК», 2004. — 424 с. — (Серия «Библиотека психолога»). ISBN 5-89502-534-Х (МПСИ) ISBN 5-89395-576-5 (НПО «МОДЭК»)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«Застревания» и запинки в речи, на которые жалуется пациентка, называются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персеверации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эхопраксии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эхолалии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паралексии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персеверации</w:t>
      </w:r>
    </w:p>
    <w:p>
      <w:pPr>
        <w:spacing w:after="58"/>
      </w:pPr>
      <w:r>
        <w:rPr>
          <w:b w:val="0"/>
          <w:i w:val="0"/>
        </w:rPr>
        <w:t>Персеверации в речи проявляются в виде запинок, застреваний на предыдущем элементе слова.</w:t>
      </w:r>
    </w:p>
    <w:p>
      <w:pPr>
        <w:spacing w:after="58"/>
      </w:pPr>
      <w:r>
        <w:rPr>
          <w:b w:val="0"/>
          <w:i w:val="0"/>
        </w:rPr>
        <w:t>Цветкова Л.С. Нейропсихологическая реабилитация больных. Речь и интеллектуальная деятельность: Учеб. пособие. — 2-е изд., испр. и доп. — М.: Издательство Московского психолого-социального института; Воронеж: Издательство НПО «МОДЭК», 2004. — 424 с. — (Серия «Библиотека психолога»). ISBN 5-89502-534-Х (МПСИ) ISBN 5-89395-576-5 (НПО «МОДЭК»)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Данная форма афазии обычно наблюдается при поражении </w:t>
      </w:r>
      <w:r>
        <w:rPr>
          <w:b w:val="0"/>
          <w:i w:val="0"/>
        </w:rPr>
        <w:t>__________________________</w:t>
      </w:r>
      <w:r>
        <w:rPr>
          <w:b w:val="0"/>
          <w:i w:val="0"/>
        </w:rPr>
        <w:t xml:space="preserve">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нижней премоторной области лобной коры правого полушария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префронтальных отделов лобной коры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медио-базальных отделов лобной коры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нижней премоторной области лобной коры левого полушария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нижней премоторной области лобной коры левого полушария</w:t>
      </w:r>
    </w:p>
    <w:p>
      <w:pPr>
        <w:spacing w:after="58"/>
      </w:pPr>
      <w:r>
        <w:rPr>
          <w:b w:val="0"/>
          <w:i w:val="0"/>
        </w:rPr>
        <w:t>Эфферентная моторная афазия (афазия Брока) наблюдается при поражении задней части третьей лобной извилины (44 поле или зона Брока).</w:t>
      </w:r>
    </w:p>
    <w:p>
      <w:pPr>
        <w:spacing w:after="58"/>
      </w:pPr>
      <w:r>
        <w:rPr>
          <w:b w:val="0"/>
          <w:i w:val="0"/>
        </w:rPr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С данной формой афазии может сочетаться </w:t>
      </w:r>
      <w:r>
        <w:rPr>
          <w:b w:val="0"/>
          <w:i w:val="0"/>
        </w:rPr>
        <w:t>______________</w:t>
      </w:r>
      <w:r>
        <w:rPr>
          <w:b w:val="0"/>
          <w:i w:val="0"/>
        </w:rPr>
        <w:t xml:space="preserve"> форма апраксии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пространственная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регуляторная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кинетическая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кинестетическая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кинетическая</w:t>
      </w:r>
    </w:p>
    <w:p>
      <w:pPr>
        <w:spacing w:after="58"/>
      </w:pPr>
      <w:r>
        <w:rPr>
          <w:b w:val="0"/>
          <w:i w:val="0"/>
        </w:rPr>
        <w:t>В основе эфферентной моторной афазии и кинетической апраксии лежит нарушение одного фактора (кинетического).</w:t>
      </w:r>
    </w:p>
    <w:p>
      <w:pPr>
        <w:spacing w:after="58"/>
      </w:pPr>
      <w:r>
        <w:rPr>
          <w:b w:val="0"/>
          <w:i w:val="0"/>
        </w:rPr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данной форме афазии написание слова «Сталь» с наибольшей вероятностью будет выглядеть таким образом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«слт»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«сталь»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«аль»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«заль»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«слт»</w:t>
      </w:r>
    </w:p>
    <w:p>
      <w:pPr>
        <w:spacing w:after="58"/>
      </w:pPr>
      <w:r>
        <w:rPr>
          <w:b w:val="0"/>
          <w:i w:val="0"/>
        </w:rPr>
        <w:t>Приведенный пример демонстрирует проявления элементарных персевераций в письме, характерных при данной форме афазии.</w:t>
      </w:r>
    </w:p>
    <w:p>
      <w:pPr>
        <w:spacing w:after="58"/>
      </w:pPr>
      <w:r>
        <w:rPr>
          <w:b w:val="0"/>
          <w:i w:val="0"/>
        </w:rPr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 данной пациентки при выполнении пробы «кулак-ребро-ладонь» могут наблюдаться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упроченные двигательные стереотипы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элементарные персеверации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развороты кисти ладонью от себя при постановке её на ребро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системные персеверации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элементарные персеверации</w:t>
      </w:r>
    </w:p>
    <w:p>
      <w:pPr>
        <w:spacing w:after="58"/>
      </w:pPr>
      <w:r>
        <w:rPr>
          <w:b w:val="0"/>
          <w:i w:val="0"/>
        </w:rPr>
        <w:t>Для синдрома, связанного с поражением кинетического фактора, одним из базовых симптомов являются элементарные персеверации.</w:t>
      </w:r>
    </w:p>
    <w:p>
      <w:pPr>
        <w:spacing w:after="58"/>
      </w:pPr>
      <w:r>
        <w:rPr>
          <w:b w:val="0"/>
          <w:i w:val="0"/>
        </w:rPr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В основе данного вида афазии лежит нарушение </w:t>
      </w:r>
      <w:r>
        <w:rPr>
          <w:b w:val="0"/>
          <w:i w:val="0"/>
        </w:rPr>
        <w:t>_____________</w:t>
      </w:r>
      <w:r>
        <w:rPr>
          <w:b w:val="0"/>
          <w:i w:val="0"/>
        </w:rPr>
        <w:t xml:space="preserve"> нейропсихологического фактора (по А.Р. Лурии)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пространственного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регуляторного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кинетического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кинестетического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кинетического</w:t>
      </w:r>
    </w:p>
    <w:p>
      <w:pPr>
        <w:spacing w:after="58"/>
      </w:pPr>
      <w:r>
        <w:rPr>
          <w:b w:val="0"/>
          <w:i w:val="0"/>
        </w:rPr>
        <w:t>В основе эфферентной моторной афазии лежит нарушение кинетического фактора.</w:t>
      </w:r>
    </w:p>
    <w:p>
      <w:pPr>
        <w:spacing w:after="58"/>
      </w:pPr>
      <w:r>
        <w:rPr>
          <w:b w:val="0"/>
          <w:i w:val="0"/>
        </w:rPr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данной форме афазии в импрессивной речи пациентки может наблюдаться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трудность различения похожих по произношению слов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нарушение понимания переносного смысла слов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нарушений понимания речи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трудность различения похожих по звучанию слов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отсутствие нарушений понимания речи</w:t>
      </w:r>
    </w:p>
    <w:p>
      <w:pPr>
        <w:spacing w:after="58"/>
      </w:pPr>
      <w:r>
        <w:rPr>
          <w:b w:val="0"/>
          <w:i w:val="0"/>
        </w:rPr>
        <w:t>Для эфферентной моторной афазии характерна преимущественная сохранность понимания речи.</w:t>
      </w:r>
    </w:p>
    <w:p>
      <w:pPr>
        <w:spacing w:after="58"/>
      </w:pPr>
      <w:r>
        <w:rPr>
          <w:b w:val="0"/>
          <w:i w:val="0"/>
        </w:rPr>
        <w:t>Цветкова Л.С. Нейропсихологическая реабилитация больных. Речь и интеллектуальная деятельность: Учеб. пособие. — 2-е изд., испр. и доп. — М.: Издательство Московского психолого-социального института; Воронеж: Издательство НПО «МОДЭК», 2004. — 424 с. — (Серия «Библиотека психолога»). ISBN 5-89502-534-Х (МПСИ) ISBN 5-89395-576-5 (НПО «МОДЭК»)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У описанной пациентки в чтении будут наблюдаться такие ошибки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чтение текста, написанного в правой части листа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слияния звуков в слог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чтение текста, написанного в левой части листа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«угадывающее» чтение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нарушение слияния звуков в слог</w:t>
      </w:r>
    </w:p>
    <w:p>
      <w:pPr>
        <w:spacing w:after="58"/>
      </w:pPr>
      <w:r>
        <w:rPr>
          <w:b w:val="0"/>
          <w:i w:val="0"/>
        </w:rPr>
        <w:t>При эфферентной моторной афазии элементарные персеверации проявляются не только в устной речи, но и при чтении.</w:t>
      </w:r>
    </w:p>
    <w:p>
      <w:pPr>
        <w:spacing w:after="58"/>
      </w:pPr>
      <w:r>
        <w:rPr>
          <w:b w:val="0"/>
          <w:i w:val="0"/>
        </w:rPr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выявления нейропсихологического синдрома, наблюдаемого у описываемой пациентки, необходимо проведение пробы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Хэда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Тойбера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локализацию прикосновений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повторение слогов «би-ба-бо»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на повторение слогов «би-ба-бо»</w:t>
      </w:r>
    </w:p>
    <w:p>
      <w:pPr>
        <w:spacing w:after="58"/>
      </w:pPr>
      <w:r>
        <w:rPr>
          <w:b w:val="0"/>
          <w:i w:val="0"/>
        </w:rPr>
        <w:t>При премоторном синдроме, наблюдаемом у данной пациентки, в первую очередь, страдает динамический праксис.</w:t>
      </w:r>
    </w:p>
    <w:p>
      <w:pPr>
        <w:spacing w:after="58"/>
      </w:pPr>
      <w:r>
        <w:rPr>
          <w:b w:val="0"/>
          <w:i w:val="0"/>
        </w:rPr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структуре нейропсихологического синдрома данной пациентки можно видеть трудности решения арифметических задач в виде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непонимания содержания задачи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первичной акалькулии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импульсивно совершаемых арифметических действий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«застревания» на первоначально выполненных действиях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«застревания» на первоначально выполненных действиях</w:t>
      </w:r>
    </w:p>
    <w:p>
      <w:pPr>
        <w:spacing w:after="58"/>
      </w:pPr>
      <w:r>
        <w:rPr>
          <w:b w:val="0"/>
          <w:i w:val="0"/>
        </w:rPr>
        <w:t>«В структуре синдрома можно видеть трудности решения арифметических задач в виде застревания больного на первоначально выполненных действиях, препятствующего переходу к последующим…»</w:t>
      </w:r>
    </w:p>
    <w:p>
      <w:pPr>
        <w:spacing w:after="58"/>
      </w:pPr>
      <w:r>
        <w:rPr>
          <w:b w:val="0"/>
          <w:i w:val="0"/>
        </w:rPr>
        <w:t>Н.К. Корсакова, Л.И. Московичюте «Клиническая нейропсихология: Учеб. пособие для студ. высш. учеб. заведений», 2003. С. 46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пробах на произвольное запоминание у данной пациентки, в первую очередь, будут наблюдаться ошибки по типу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побочных вплетений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грубого снижения объема непосредственного воспроизведения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называний слов из других заданий (проб)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инертных повторений предшествующих стимулов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инертных повторений предшествующих стимулов</w:t>
      </w:r>
    </w:p>
    <w:p>
      <w:pPr>
        <w:spacing w:after="58"/>
      </w:pPr>
      <w:r>
        <w:rPr>
          <w:b w:val="0"/>
          <w:i w:val="0"/>
        </w:rPr>
        <w:t>« В задачах на произвольное запоминание у больных этой группы наблюдается феномен проактивного торможения, состоящий в том, что запоминание и воспроизведение предшествующего материала отрицательно влияет на запоминание и воспроизведение последующих стимулов, замещая их в случае грубо выраженной патологической инертности»</w:t>
      </w:r>
    </w:p>
    <w:p>
      <w:pPr>
        <w:spacing w:after="58"/>
      </w:pPr>
      <w:r>
        <w:rPr>
          <w:b w:val="0"/>
          <w:i w:val="0"/>
        </w:rPr>
        <w:t>Н.К. Корсакова, Л.И. Московичюте «Клиническая нейропсихология: Учеб. пособие для студ. высш. учеб. заведений», 2003. С. 46</w:t>
      </w:r>
    </w:p>
    <w:p>
      <w:r>
        <w:br w:type="page"/>
      </w:r>
    </w:p>
    <w:p>
      <w:pPr>
        <w:pStyle w:val="Heading1"/>
      </w:pPr>
      <w:bookmarkStart w:id="17" w:name="case_0002"/>
      <w:r>
        <w:t>Ситуационная задача 0002</w:t>
      </w:r>
      <w:bookmarkEnd w:id="17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Нейропсихология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65 лет поступил в реабилитационный центр после перенесённого инсульта в вертебробазилярном бассейне (ВББ).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память: забывает повседневные события, места, в которые кладёт вещи, время приёма медикаментов.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Описанные жалобы развились постепенно, в течение последних лет и особенно обострились после инсульта. Находится под наблюдением у невролога амбулаторно. Направлен для прохождения курса восстановительного лечения.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Эссенциальная артериальная гипертензия;</w:t>
      </w:r>
    </w:p>
    <w:p>
      <w:pPr>
        <w:spacing w:after="58"/>
      </w:pPr>
      <w:r>
        <w:rPr>
          <w:b w:val="0"/>
          <w:i w:val="0"/>
        </w:rPr>
        <w:t>* не курит, был алкоголизирован в течение многих лет, но со слов пациента не пьёт последние десять лет;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имеет;</w:t>
      </w:r>
    </w:p>
    <w:p>
      <w:pPr>
        <w:spacing w:after="58"/>
      </w:pPr>
      <w:r>
        <w:rPr>
          <w:b w:val="0"/>
          <w:i w:val="0"/>
        </w:rPr>
        <w:t>* образование среднее специальное;</w:t>
      </w:r>
    </w:p>
    <w:p>
      <w:pPr>
        <w:spacing w:after="58"/>
      </w:pPr>
      <w:r>
        <w:rPr>
          <w:b w:val="0"/>
          <w:i w:val="0"/>
        </w:rPr>
        <w:t>* по профессии водитель такси;</w:t>
      </w:r>
    </w:p>
    <w:p>
      <w:pPr>
        <w:spacing w:after="58"/>
      </w:pPr>
      <w:r>
        <w:rPr>
          <w:b w:val="0"/>
          <w:i w:val="0"/>
        </w:rPr>
        <w:t>* женат, имеет детей и внуков.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 ситуации нейропсихологического обследования отмечается недостаточная критичность, неадекватность эмоционального реагирования (агрессивно реагирует на собственную неудачу и замечания нейропсихолога). Пациент в месте ориентирован, во времени – нет (считает, что сейчас 1991 год и только что произошел путч). На этом фоне отмечается функциональная недостаточность мыслительных и мнестических процессов. В сфере памяти на первый план выступают нарушения по модально-неспецифическому типу, которые проявляются в виде контаминаций. При выполнении мыслительных заданий отмечаются трудности осуществления планомерного контроля за деятельностью, что проявляется в сочетании импульсивных ответов с инертностью при смене алгоритма решения. Также наблюдаются трудности усвоения двигательной программы, импульсивные ошибки при интерпретации сюжетных картин.</w:t>
      </w:r>
    </w:p>
    <w:p>
      <w:pPr>
        <w:pStyle w:val="Heading2"/>
      </w:pPr>
      <w:r>
        <w:t>1. Диагностика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Механизмом описанных нарушений памяти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избирательности следов памяти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реминисценция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угасание следов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слабость следообразования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нарушение избирательности следов памяти</w:t>
      </w:r>
    </w:p>
    <w:p>
      <w:pPr>
        <w:spacing w:after="58"/>
      </w:pPr>
      <w:r>
        <w:rPr>
          <w:b w:val="0"/>
          <w:i w:val="0"/>
        </w:rPr>
        <w:t>Нарушение избирательности следов памяти, в данном случае, проявляется в виде симптома, который называется «контаминация».</w:t>
      </w:r>
    </w:p>
    <w:p>
      <w:pPr>
        <w:spacing w:after="58"/>
      </w:pPr>
      <w:r>
        <w:rPr>
          <w:b w:val="0"/>
          <w:i w:val="0"/>
        </w:rPr>
        <w:t>А.Р. Лурия «Нейропсихология памяти. (Нарушения памяти при локальных поражениях мозга)», 1974. С. 208-211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 xml:space="preserve">Описанные у пациента нарушения памяти возможны при поражении </w:t>
      </w:r>
      <w:r>
        <w:rPr>
          <w:b w:val="0"/>
          <w:i w:val="0"/>
        </w:rPr>
        <w:t>________________</w:t>
      </w:r>
      <w:r>
        <w:rPr>
          <w:b w:val="0"/>
          <w:i w:val="0"/>
        </w:rPr>
        <w:t xml:space="preserve"> структурно-функционального блока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третьего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второго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системного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первого</w:t>
      </w:r>
    </w:p>
    <w:p>
      <w:pPr>
        <w:spacing w:after="58"/>
      </w:pPr>
      <w:r>
        <w:rPr>
          <w:b w:val="0"/>
          <w:i w:val="0"/>
        </w:rPr>
        <w:t>Нарушения памяти по модально-неспецифическому типу характерны для поражения структур головного мозга, которые А.Р. Лурия объединил в первый структурно-функциональный блок.</w:t>
      </w:r>
    </w:p>
    <w:p>
      <w:pPr>
        <w:spacing w:after="58"/>
      </w:pPr>
      <w:r>
        <w:rPr>
          <w:b w:val="0"/>
          <w:i w:val="0"/>
        </w:rPr>
        <w:t>А.Р. Лурии«Основы нейропсихологии», 1973. С. 85-98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Описанные нарушения эмоциональной сферы возможны при поражении </w:t>
      </w:r>
      <w:r>
        <w:rPr>
          <w:b w:val="0"/>
          <w:i w:val="0"/>
        </w:rPr>
        <w:t>___________________</w:t>
      </w:r>
      <w:r>
        <w:rPr>
          <w:b w:val="0"/>
          <w:i w:val="0"/>
        </w:rPr>
        <w:t xml:space="preserve"> отделов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заднелобных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премоторных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медиобазальных лобных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префронтальных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медиобазальных лобных</w:t>
      </w:r>
    </w:p>
    <w:p>
      <w:pPr>
        <w:spacing w:after="58"/>
      </w:pPr>
      <w:r>
        <w:rPr>
          <w:b w:val="0"/>
          <w:i w:val="0"/>
        </w:rPr>
        <w:t>Как уже указывалось выше, эти отделы имеют особенно тесные связи с лимбической областью, а через нее — с гипоталамическими образованиями. По всей вероятности, вследствие этого при поражении данной области центр синдрома перемещается в аффективные расстройства (факт, установленный как в экспериментах на животных, так и в клинике).</w:t>
      </w:r>
    </w:p>
    <w:p>
      <w:pPr>
        <w:spacing w:after="58"/>
      </w:pPr>
      <w:r>
        <w:rPr>
          <w:b w:val="0"/>
          <w:i w:val="0"/>
        </w:rPr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Описанные нарушения памяти могут проявиться, прежде всего, при проведении проб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заучивание стимулов в условиях гомогенной интерференции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непроизвольное запоминание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опосредованное запоминание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непосредственное воспроизведение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заучивание стимулов в условиях гомогенной интерференции</w:t>
      </w:r>
    </w:p>
    <w:p>
      <w:pPr>
        <w:spacing w:after="58"/>
      </w:pPr>
      <w:r>
        <w:rPr>
          <w:b w:val="0"/>
          <w:i w:val="0"/>
        </w:rPr>
        <w:t>Гомогенная интерференция провоцирует нарушения избирательности.</w:t>
      </w:r>
    </w:p>
    <w:p>
      <w:pPr>
        <w:spacing w:after="58"/>
      </w:pPr>
      <w:r>
        <w:rPr>
          <w:b w:val="0"/>
          <w:i w:val="0"/>
        </w:rPr>
        <w:t>А.Р. Лурия «Нейропсихология памяти. (Нарушения памяти при локальных поражениях мозга)», 1974. С. 245, 249.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Данного пациента для дополнительного обследования целесообразно направить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психологу-психотерапевту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эрготерапевту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врачу-психотерапевту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геронтопсихиатру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геронтопсихиатру</w:t>
      </w:r>
    </w:p>
    <w:p>
      <w:pPr>
        <w:spacing w:after="58"/>
      </w:pPr>
      <w:r>
        <w:rPr>
          <w:b w:val="0"/>
          <w:i w:val="0"/>
        </w:rPr>
        <w:t>Неадекватные поведенческие проявления являются основанием для консультации геронтопсихиатра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Психические расстройства и расстройства поведения(F00 - F99). (Класс V МКБ-10, адаптированный для использования в Российской Федерации). Под общей редакцией Казаковцева Б.А., Голланда В.Б.- М.: Минздрав России, 1998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Описанные трудности усвоения двигательной программы могут проявиться, прежде всего, в пробах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динамический праксис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таблицы Шульте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праксис позы пальцев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Тойбера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на динамический праксис</w:t>
      </w:r>
    </w:p>
    <w:p>
      <w:pPr>
        <w:spacing w:after="58"/>
      </w:pPr>
      <w:r>
        <w:rPr>
          <w:b w:val="0"/>
          <w:i w:val="0"/>
        </w:rPr>
        <w:t>Проба на динамический праксис направлена на оценку процесса усвоения двигательной программы.</w:t>
      </w:r>
    </w:p>
    <w:p>
      <w:pPr>
        <w:spacing w:after="58"/>
      </w:pPr>
      <w:r>
        <w:rPr>
          <w:b w:val="0"/>
          <w:i w:val="0"/>
        </w:rPr>
        <w:t>А.Р. Лурия «Высшие корковые функции человека», 1969. С. 328-335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Описанные у пациента трудности усвоения двигательной программы относятся к нарушениям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гнозиса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праксиса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письма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памяти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праксиса</w:t>
      </w:r>
    </w:p>
    <w:p>
      <w:pPr>
        <w:spacing w:after="58"/>
      </w:pPr>
      <w:r>
        <w:rPr>
          <w:b w:val="0"/>
          <w:i w:val="0"/>
        </w:rPr>
        <w:t>Усвоение двигательной программы является одним из параметров оценки произвольных движений (праксиса).</w:t>
      </w:r>
    </w:p>
    <w:p>
      <w:pPr>
        <w:spacing w:after="58"/>
      </w:pPr>
      <w:r>
        <w:rPr>
          <w:b w:val="0"/>
          <w:i w:val="0"/>
        </w:rPr>
        <w:t>А.Р. Лурия «Высшие корковые функции человека», 1969. С. 328-335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В основе описанных импульсивных реакций лежат нарушения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психической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регуляции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контроля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нейродинамических параметров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программирования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контроля</w:t>
      </w:r>
    </w:p>
    <w:p>
      <w:pPr>
        <w:spacing w:after="58"/>
      </w:pPr>
      <w:r>
        <w:rPr>
          <w:b w:val="0"/>
          <w:i w:val="0"/>
        </w:rPr>
        <w:t>Одним из симптомов нарушения контроля психической деятельности является импульсивность.</w:t>
      </w:r>
    </w:p>
    <w:p>
      <w:pPr>
        <w:spacing w:after="58"/>
      </w:pPr>
      <w:r>
        <w:rPr>
          <w:b w:val="0"/>
          <w:i w:val="0"/>
        </w:rPr>
        <w:t>А.Р. Лурия «Высшие корковые функции человека», 1969. С. 257-258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Реабилитация, диспансерное наблюдение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преодоления описанных нарушений программирования в нейропсихологической реабилитации наиболее адекватен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безошибочного научения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вынесения программы во вне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заучивания программы наизусть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увеличивающихся интервалов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вынесения программы во вне</w:t>
      </w:r>
    </w:p>
    <w:p>
      <w:pPr>
        <w:spacing w:after="58"/>
      </w:pPr>
      <w:r>
        <w:rPr>
          <w:b w:val="0"/>
          <w:i w:val="0"/>
        </w:rPr>
        <w:t>Вынесение программы во вне является первым и основным этапом процесса восстановления функций программирования и контроля психической деятельности.</w:t>
      </w:r>
    </w:p>
    <w:p>
      <w:pPr>
        <w:spacing w:after="58"/>
      </w:pPr>
      <w:r>
        <w:rPr>
          <w:b w:val="0"/>
          <w:i w:val="0"/>
        </w:rPr>
        <w:t>Л.С. Цветкова «Нейропсихологическая реабилитация больных», 2004. С. 342-349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Реабилитационные мероприятия с данным пациентом должны быть, в первую очередь, направлены на преодоление нарушений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процессов образования следов памяти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процессов регуляции мнестической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ориентировки в текущей ситуации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избирательности следов памяти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ориентировки в текущей ситуации</w:t>
      </w:r>
    </w:p>
    <w:p>
      <w:pPr>
        <w:spacing w:after="58"/>
      </w:pPr>
      <w:r>
        <w:rPr>
          <w:b w:val="0"/>
          <w:i w:val="0"/>
        </w:rPr>
        <w:t>Возможность в любой момент времени «вспомнить» себя и свою ситуацию также помогает предотвратить частые тревожность и возбуждение, возникающее у таких пациентов в связи с нарушениями памяти.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Клинические рекомендации Российского психологического общества. Нейропсихологическая диагностика и реабилитация пациентов с нарушениями памяти при амнестическом синдроме в результате поражений головного мозга различной этиологии, 2020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Ошибки в памяти по типу контаминаций указывают на нарушение механизма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подвижности нервных процессов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избирательности следов памяти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устойчивости следов памяти к интерференции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образования следов памяти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избирательности следов памяти</w:t>
      </w:r>
    </w:p>
    <w:p>
      <w:pPr>
        <w:spacing w:after="58"/>
      </w:pPr>
      <w:r>
        <w:rPr>
          <w:b w:val="0"/>
          <w:i w:val="0"/>
        </w:rPr>
        <w:t>Снижение тонуса коры устраняет наиболее важное условие для избирательного протекания психических процессов и нарушает основное требование, предъявляемое к организованной мнестической деятельности.</w:t>
      </w:r>
    </w:p>
    <w:p>
      <w:pPr>
        <w:spacing w:after="58"/>
      </w:pPr>
      <w:r>
        <w:rPr>
          <w:b w:val="0"/>
          <w:i w:val="0"/>
        </w:rPr>
        <w:t>Нейропсихология памяти. (Нарушения памяти при локальных поражениях мозга). Лурия А.Р. «Педагогика», 1974 г.</w:t>
      </w:r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Оптимальной стратегией взаимодействия в повседневной жизни с данным пациентом будет стратегия </w:t>
      </w:r>
      <w:r>
        <w:rPr>
          <w:b w:val="0"/>
          <w:i w:val="0"/>
        </w:rPr>
        <w:t>__________________</w:t>
      </w:r>
      <w:r>
        <w:rPr>
          <w:b w:val="0"/>
          <w:i w:val="0"/>
        </w:rPr>
        <w:t xml:space="preserve"> общения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хаотичного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ограниченного (по необходимости)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регулярного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регулярного</w:t>
      </w:r>
    </w:p>
    <w:p>
      <w:pPr>
        <w:spacing w:after="58"/>
      </w:pPr>
      <w:r>
        <w:rPr>
          <w:b w:val="0"/>
          <w:i w:val="0"/>
        </w:rPr>
        <w:t>Регулярное общение необходимо для поддержания уровня психической активности пациента.</w:t>
        <w:br/>
        <w:t>«Особенно усугубляется и трансформируется в деменцию этот вариант старения в условиях соматического заболевания и депривации общения».</w:t>
      </w:r>
    </w:p>
    <w:p>
      <w:pPr>
        <w:spacing w:after="58"/>
      </w:pPr>
      <w:r>
        <w:rPr>
          <w:b w:val="0"/>
          <w:i w:val="0"/>
        </w:rPr>
        <w:t>Н.К. Корсакова, Л.И. Московичюте «Клиническая нейропсихология: Учеб. пособие для студ. высш. учеб. заведений», 2003. С. 121.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Нейропсихология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rehabilitation_patients/?anchor=paragraph_mn1g60#paragraph_mn1g60" TargetMode="External"/><Relationship Id="rId21" Type="http://schemas.openxmlformats.org/officeDocument/2006/relationships/image" Target="media/image5.png"/><Relationship Id="rId22" Type="http://schemas.openxmlformats.org/officeDocument/2006/relationships/image" Target="media/image6.png"/><Relationship Id="rId23" Type="http://schemas.openxmlformats.org/officeDocument/2006/relationships/hyperlink" Target="https://library.mededtech.ru/rest/documents/Luria_Vys/?anchor=paragraph_39g3s2#paragraph_39g3s2" TargetMode="External"/><Relationship Id="rId24" Type="http://schemas.openxmlformats.org/officeDocument/2006/relationships/image" Target="media/image7.png"/><Relationship Id="rId25" Type="http://schemas.openxmlformats.org/officeDocument/2006/relationships/hyperlink" Target="https://library.mededtech.ru/rest/documents/Luria_Vys/?anchor=paragraph_0iaier#paragraph_0iaier" TargetMode="External"/><Relationship Id="rId26" Type="http://schemas.openxmlformats.org/officeDocument/2006/relationships/hyperlink" Target="https://library.mededtech.ru/rest/documents/Luria_Vys/?anchor=pic63#pic63" TargetMode="External"/><Relationship Id="rId27" Type="http://schemas.openxmlformats.org/officeDocument/2006/relationships/hyperlink" Target="https://library.mededtech.ru/rest/documents/Luria_Vys/?anchor=paragraph_ovbkm0#paragraph_ovbkm0" TargetMode="External"/><Relationship Id="rId28" Type="http://schemas.openxmlformats.org/officeDocument/2006/relationships/hyperlink" Target="https://library.mededtech.ru/rest/documents/Luria_Vys/?anchor=paragraph_qgg5d6#paragraph_qgg5d6" TargetMode="External"/><Relationship Id="rId29" Type="http://schemas.openxmlformats.org/officeDocument/2006/relationships/hyperlink" Target="https://library.mededtech.ru/rest/documents/rehabilitation_patients/?anchor=paragraph_pd2pr3#paragraph_pd2pr3" TargetMode="External"/><Relationship Id="rId30" Type="http://schemas.openxmlformats.org/officeDocument/2006/relationships/hyperlink" Target="https://library.mededtech.ru/rest/documents/Luria_Vys/?anchor=paragraph_958ao5#paragraph_958ao5" TargetMode="External"/><Relationship Id="rId31" Type="http://schemas.openxmlformats.org/officeDocument/2006/relationships/hyperlink" Target="https://library.mededtech.ru/rest/documents/Luria_Vys/?anchor=paragraph_dpcplr#paragraph_dpcplr" TargetMode="External"/><Relationship Id="rId32" Type="http://schemas.openxmlformats.org/officeDocument/2006/relationships/hyperlink" Target="https://library.mededtech.ru/rest/documents/lyirneiro/?anchor=paragraph_qs3skp#paragraph_qs3skp" TargetMode="External"/><Relationship Id="rId33" Type="http://schemas.openxmlformats.org/officeDocument/2006/relationships/hyperlink" Target="https://library.mededtech.ru/rest/documents/library-834/?anchor=paragraph_suivfs#paragraph_suivfs" TargetMode="External"/><Relationship Id="rId34" Type="http://schemas.openxmlformats.org/officeDocument/2006/relationships/hyperlink" Target="https://library.mededtech.ru/rest/documents/Luria_Vys/?anchor=paragraph_cm4gh5#paragraph_cm4gh5" TargetMode="External"/><Relationship Id="rId35" Type="http://schemas.openxmlformats.org/officeDocument/2006/relationships/hyperlink" Target="https://library.mededtech.ru/rest/documents/lyirneiro/?anchor=paragraph_pei3sf#paragraph_pei3sf" TargetMode="External"/><Relationship Id="rId36" Type="http://schemas.openxmlformats.org/officeDocument/2006/relationships/hyperlink" Target="https://library.mededtech.ru/rest/documents/1998/" TargetMode="External"/><Relationship Id="rId37" Type="http://schemas.openxmlformats.org/officeDocument/2006/relationships/hyperlink" Target="https://library.mededtech.ru/rest/documents/1998/index.html#paragraph_6idk24" TargetMode="External"/><Relationship Id="rId38" Type="http://schemas.openxmlformats.org/officeDocument/2006/relationships/hyperlink" Target="https://library.mededtech.ru/rest/documents/Luria_Vys/?anchor=paragraph_f6qis0#paragraph_f6qis0" TargetMode="External"/><Relationship Id="rId39" Type="http://schemas.openxmlformats.org/officeDocument/2006/relationships/hyperlink" Target="https://library.mededtech.ru/rest/documents/Luria_Vys/?anchor=paragraph_uh6mje#paragraph_uh6mje" TargetMode="External"/><Relationship Id="rId40" Type="http://schemas.openxmlformats.org/officeDocument/2006/relationships/hyperlink" Target="https://library.mededtech.ru/rest/documents/Luria_Vys/?anchor=paragraph_hhenug#paragraph_hhenug" TargetMode="External"/><Relationship Id="rId41" Type="http://schemas.openxmlformats.org/officeDocument/2006/relationships/hyperlink" Target="https://library.mededtech.ru/rest/documents/rehabilitation_patients/?anchor=paragraph_9q915c#paragraph_9q915c" TargetMode="External"/><Relationship Id="rId42" Type="http://schemas.openxmlformats.org/officeDocument/2006/relationships/hyperlink" Target="https://library.mededtech.ru/rest/documents/pamyat_25062020/" TargetMode="External"/><Relationship Id="rId43" Type="http://schemas.openxmlformats.org/officeDocument/2006/relationships/hyperlink" Target="https://library.mededtech.ru/rest/documents/pamyat_25062020/index.html#paragraph_0kaup3" TargetMode="External"/><Relationship Id="rId44" Type="http://schemas.openxmlformats.org/officeDocument/2006/relationships/hyperlink" Target="https://library.mededtech.ru/rest/documents/lyirneiro/?anchor=paragraph_g6njsb#paragraph_g6njs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